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BB07A0" w14:textId="77777777" w:rsidR="00C86EB1" w:rsidRDefault="00000000">
      <w:pPr>
        <w:pStyle w:val="Title"/>
      </w:pPr>
      <w:r>
        <w:t>Freshservice Implementation – UAT Sign-Off Form</w:t>
      </w:r>
    </w:p>
    <w:p w14:paraId="4220371A" w14:textId="77777777" w:rsidR="00C86EB1" w:rsidRDefault="00000000">
      <w:r>
        <w:t>This form is used to confirm that User Acceptance Testing (UAT) has been completed for the Freshservice implementation and that the system is approved for production use.</w:t>
      </w:r>
    </w:p>
    <w:p w14:paraId="68EEC034" w14:textId="77777777" w:rsidR="00C86EB1" w:rsidRDefault="00000000">
      <w:pPr>
        <w:pStyle w:val="Heading1"/>
      </w:pPr>
      <w:r>
        <w:t>Project Information</w:t>
      </w:r>
    </w:p>
    <w:p w14:paraId="2A5069FA" w14:textId="77777777" w:rsidR="00C86EB1" w:rsidRDefault="00000000">
      <w:r>
        <w:t>• Project Name: _________________________________________________</w:t>
      </w:r>
    </w:p>
    <w:p w14:paraId="69FE628D" w14:textId="77777777" w:rsidR="00C86EB1" w:rsidRDefault="00000000">
      <w:r>
        <w:t>• Department/Team: ____________________________________________</w:t>
      </w:r>
    </w:p>
    <w:p w14:paraId="5F17A70B" w14:textId="77777777" w:rsidR="00C86EB1" w:rsidRDefault="00000000">
      <w:r>
        <w:t>• Implementation Partner: ________________________________________</w:t>
      </w:r>
    </w:p>
    <w:p w14:paraId="29703973" w14:textId="77777777" w:rsidR="00C86EB1" w:rsidRDefault="00000000">
      <w:r>
        <w:t>• UAT Start Date: ___________________  UAT End Date: ________________</w:t>
      </w:r>
    </w:p>
    <w:p w14:paraId="5158AC32" w14:textId="77777777" w:rsidR="00C86EB1" w:rsidRDefault="00000000">
      <w:pPr>
        <w:pStyle w:val="Heading1"/>
      </w:pPr>
      <w:r>
        <w:t>Scope of UAT</w:t>
      </w:r>
    </w:p>
    <w:p w14:paraId="51D2D593" w14:textId="77777777" w:rsidR="00C86EB1" w:rsidRDefault="00000000">
      <w:r>
        <w:t>• Modules Tested (check all that apply):</w:t>
      </w:r>
    </w:p>
    <w:p w14:paraId="20585952" w14:textId="77777777" w:rsidR="00C86EB1" w:rsidRDefault="00000000">
      <w:r>
        <w:t>☐ Incident Management</w:t>
      </w:r>
    </w:p>
    <w:p w14:paraId="78676E5C" w14:textId="77777777" w:rsidR="00C86EB1" w:rsidRDefault="00000000">
      <w:r>
        <w:t>☐ Service Requests</w:t>
      </w:r>
    </w:p>
    <w:p w14:paraId="3301BBE1" w14:textId="77777777" w:rsidR="00C86EB1" w:rsidRDefault="00000000">
      <w:r>
        <w:t>☐ Change Management</w:t>
      </w:r>
    </w:p>
    <w:p w14:paraId="64917556" w14:textId="77777777" w:rsidR="00C86EB1" w:rsidRDefault="00000000">
      <w:r>
        <w:t>☐ Problem Management</w:t>
      </w:r>
    </w:p>
    <w:p w14:paraId="3B4F52D6" w14:textId="77777777" w:rsidR="00C86EB1" w:rsidRDefault="00000000">
      <w:r>
        <w:t>☐ Asset Management</w:t>
      </w:r>
    </w:p>
    <w:p w14:paraId="6D29B97A" w14:textId="77777777" w:rsidR="00C86EB1" w:rsidRDefault="00000000">
      <w:r>
        <w:t>☐ Knowledge Base</w:t>
      </w:r>
    </w:p>
    <w:p w14:paraId="74BD6013" w14:textId="77777777" w:rsidR="00C86EB1" w:rsidRDefault="00000000">
      <w:r>
        <w:t>☐ Service Catalog</w:t>
      </w:r>
    </w:p>
    <w:p w14:paraId="201BA254" w14:textId="77777777" w:rsidR="00C86EB1" w:rsidRDefault="00000000">
      <w:r>
        <w:t>☐ Workflow Automator</w:t>
      </w:r>
    </w:p>
    <w:p w14:paraId="5F2F39DE" w14:textId="77777777" w:rsidR="00C86EB1" w:rsidRDefault="00000000">
      <w:r>
        <w:t>☐ Custom Apps/Integrations</w:t>
      </w:r>
    </w:p>
    <w:p w14:paraId="31CBF32F" w14:textId="77777777" w:rsidR="00C86EB1" w:rsidRDefault="00000000">
      <w:pPr>
        <w:pStyle w:val="Heading1"/>
      </w:pPr>
      <w:r>
        <w:t>Testing Summary</w:t>
      </w:r>
    </w:p>
    <w:p w14:paraId="783D1D60" w14:textId="77777777" w:rsidR="00C86EB1" w:rsidRDefault="00000000">
      <w:r>
        <w:t>• Total Test Cases Executed: ________</w:t>
      </w:r>
    </w:p>
    <w:p w14:paraId="5B9CDAC4" w14:textId="77777777" w:rsidR="00C86EB1" w:rsidRDefault="00000000">
      <w:r>
        <w:t>• Passed: ________     Failed: ________     Deferred: ________</w:t>
      </w:r>
    </w:p>
    <w:p w14:paraId="2B818AD0" w14:textId="77777777" w:rsidR="00C86EB1" w:rsidRDefault="00000000">
      <w:r>
        <w:lastRenderedPageBreak/>
        <w:t>• Major Issues Identified: ________________________________________</w:t>
      </w:r>
    </w:p>
    <w:p w14:paraId="23B71FD6" w14:textId="77777777" w:rsidR="00C86EB1" w:rsidRDefault="00000000">
      <w:r>
        <w:t>• Resolution Status: _____________________________________________</w:t>
      </w:r>
    </w:p>
    <w:p w14:paraId="434D1927" w14:textId="77777777" w:rsidR="00C86EB1" w:rsidRDefault="00000000">
      <w:r>
        <w:t>• Known Limitations or Workarounds: _______________________________</w:t>
      </w:r>
    </w:p>
    <w:p w14:paraId="7FCAC0C9" w14:textId="77777777" w:rsidR="00C86EB1" w:rsidRDefault="00000000">
      <w:pPr>
        <w:pStyle w:val="Heading1"/>
      </w:pPr>
      <w:r>
        <w:t>Sign-Off Declaration</w:t>
      </w:r>
    </w:p>
    <w:p w14:paraId="2052D422" w14:textId="77777777" w:rsidR="00C86EB1" w:rsidRDefault="00000000">
      <w:r>
        <w:t>I confirm that UAT has been completed for the listed Freshservice modules. All critical issues have been resolved or deferred with mitigation plans. The system is approved for production deployment.</w:t>
      </w:r>
    </w:p>
    <w:p w14:paraId="24A0F299" w14:textId="77777777" w:rsidR="00C86EB1" w:rsidRDefault="00000000">
      <w:r>
        <w:br/>
        <w:t>Name: ____________________________  Title: ____________________________</w:t>
      </w:r>
    </w:p>
    <w:p w14:paraId="4D878DAE" w14:textId="77777777" w:rsidR="00C86EB1" w:rsidRDefault="00000000">
      <w:r>
        <w:t>Signature: _________________________  Date: ____________________________</w:t>
      </w:r>
    </w:p>
    <w:sectPr w:rsidR="00C86EB1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756A7C" w14:textId="77777777" w:rsidR="00DA7C36" w:rsidRDefault="00DA7C36">
      <w:pPr>
        <w:spacing w:after="0" w:line="240" w:lineRule="auto"/>
      </w:pPr>
      <w:r>
        <w:separator/>
      </w:r>
    </w:p>
  </w:endnote>
  <w:endnote w:type="continuationSeparator" w:id="0">
    <w:p w14:paraId="7AC72A88" w14:textId="77777777" w:rsidR="00DA7C36" w:rsidRDefault="00DA7C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">
    <w:panose1 w:val="02070309020205020404"/>
    <w:charset w:val="00"/>
    <w:family w:val="auto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C6003E" w14:textId="77777777" w:rsidR="00DA7C36" w:rsidRDefault="00DA7C36">
      <w:pPr>
        <w:spacing w:after="0" w:line="240" w:lineRule="auto"/>
      </w:pPr>
      <w:r>
        <w:separator/>
      </w:r>
    </w:p>
  </w:footnote>
  <w:footnote w:type="continuationSeparator" w:id="0">
    <w:p w14:paraId="66AB7628" w14:textId="77777777" w:rsidR="00DA7C36" w:rsidRDefault="00DA7C3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337738215">
    <w:abstractNumId w:val="8"/>
  </w:num>
  <w:num w:numId="2" w16cid:durableId="4407211">
    <w:abstractNumId w:val="6"/>
  </w:num>
  <w:num w:numId="3" w16cid:durableId="1496800418">
    <w:abstractNumId w:val="5"/>
  </w:num>
  <w:num w:numId="4" w16cid:durableId="1520465801">
    <w:abstractNumId w:val="4"/>
  </w:num>
  <w:num w:numId="5" w16cid:durableId="51663972">
    <w:abstractNumId w:val="7"/>
  </w:num>
  <w:num w:numId="6" w16cid:durableId="224727157">
    <w:abstractNumId w:val="3"/>
  </w:num>
  <w:num w:numId="7" w16cid:durableId="940335191">
    <w:abstractNumId w:val="2"/>
  </w:num>
  <w:num w:numId="8" w16cid:durableId="1232155516">
    <w:abstractNumId w:val="1"/>
  </w:num>
  <w:num w:numId="9" w16cid:durableId="61613359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4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7F5115"/>
    <w:rsid w:val="00995F08"/>
    <w:rsid w:val="00AA1D8D"/>
    <w:rsid w:val="00B47730"/>
    <w:rsid w:val="00C86EB1"/>
    <w:rsid w:val="00CB0664"/>
    <w:rsid w:val="00DA7C36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75E607CD"/>
  <w14:defaultImageDpi w14:val="300"/>
  <w15:docId w15:val="{8B9195DC-8E8A-0A41-8431-C1DEE6A05C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  <w:rPr>
      <w:rFonts w:ascii="Arial" w:hAnsi="Arial"/>
      <w:sz w:val="16"/>
    </w:r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213</Words>
  <Characters>1217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1428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Race Vanderdecken</cp:lastModifiedBy>
  <cp:revision>2</cp:revision>
  <dcterms:created xsi:type="dcterms:W3CDTF">2013-12-23T23:15:00Z</dcterms:created>
  <dcterms:modified xsi:type="dcterms:W3CDTF">2025-07-12T14:07:00Z</dcterms:modified>
  <cp:category/>
</cp:coreProperties>
</file>